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何立巍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B4-507  谭峰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何立巍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B4-507  谭峰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王洪兰/杨念云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杜金法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王洪兰/杨念云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杜金法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