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中药233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范茜茜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B4-204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刘潺潺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杜金法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陈勇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王洪兰/梁涛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田荣/狄留庆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蒋宝平/刘陶世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