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中药制药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中制药25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药用拉丁语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李思蒙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孙东东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B4-207  闫秋莹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袁丹丹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张艺蕾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 B11-114  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袁丹丹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张艺蕾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B11-114  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孙东东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B4-207  闫秋莹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王欣之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华永庆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邹伟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吴玉兰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韩欣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(2学时)  B6-103  孙佳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王月瑶/王晶晶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 邓海山/康安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王欣之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华永庆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邹伟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吴玉兰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韩欣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(1学时)  B6-103  孙佳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王月瑶/王晶晶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邓海山/康安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王欣之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华永庆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邹伟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吴玉兰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(110033—056)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