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B5-407  汤蕾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徐梓凌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B5-407  汤蕾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陈娟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7~17周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