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软件工程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软件23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20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智能设计综合实践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佟瑶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智能设计综合实践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佟瑶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智能设计综合实践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佟瑶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智能设计综合实践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佟瑶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智能设计综合实践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佟瑶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智能设计综合实践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佟瑶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