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计算机263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诸葛健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诸葛健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潘洋洋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胡孔法/殷明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胡孔法/殷明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