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(2学时)  B6-101  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周作建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(1学时)  B6-101  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朱梦婷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