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护理265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B11-306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徐树法/姚峥嵘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 徐树法/姚峥嵘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