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B12-115  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B12-115  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陈俊青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B8-202  朱汉卿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陈俊青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B8-202  朱汉卿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徐树法/姚峥嵘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B7-103  徐树法/姚峥嵘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