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5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护理学院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护理学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护理252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5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病理学（含病理生理）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经络腧穴与护理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姜荣荣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毛俊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病理学（含病理生理）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张自力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 B4-508  林彬燕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经络腧穴与护理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姜荣荣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毛俊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张自力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 B4-508  林彬燕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健康评估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(061110—002)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孙志岭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护理健康教育学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陶银鹦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健康评估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(061110—002)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孙志岭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1~2,5~7(单),8周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3~4,9~12周 (2学时)  B7-201  官锦兴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护理健康教育学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陶银鹦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1~2,5~7(单),8周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3~4,9~12周 (1学时)  B7-201  官锦兴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(400287—040)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葛婷婷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(110033—040)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王刘伟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