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姜荣荣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病理学（含病理生理）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B13-202  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B13-202  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陶银鹦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孙志岭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 B7-201  官锦兴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