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境外泰国兰实22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A209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A209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A209  陈红锦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A209  周玉春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陈芳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袁海霞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 A209  王雷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孟小惠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A209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A209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A209  陈红锦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A209  周玉春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陈芳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袁海霞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 A209  王雷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孟小惠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A209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A209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A209  陈红锦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A209  周玉春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陈芳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袁海霞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 A209  王雷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