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国际教育学院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境外26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24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B8-103  王长明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B8-103  王长明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B8-103  王长明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国教楼-A204  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B8-101  王长明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 国教楼-A204  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B8-101  王长明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