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A208  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A208  朱世鹏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A208  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A208  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A208  李媛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A208  朱世鹏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A208  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A208  杭爱武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A208  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A208  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A208  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A208  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