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药事管理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药管24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徐鹏宇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陈利/林彬燕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徐鹏宇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王朝冉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 B4-410  刘武昆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王飞虾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 B6-101  程楠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陈利/林彬燕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王朝冉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 B4-410  刘武昆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王飞虾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 B6-101  程楠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吴昀科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白庚亮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吴昀科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白庚亮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