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0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药事管理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药管23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4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药房管理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白庚亮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药房管理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白庚亮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学术论文设计与写作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王毓丰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国际药事法规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姚雪芳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国际药事法规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姚雪芳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