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大数据管理与应用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数管252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肖增敏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肖增敏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关素华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移动电子商务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博弈论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B13-111  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LINUX操作系统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袁少勋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大数据与公共管理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B13-111  杨莉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大数据营销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(110033—051)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梁海娜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