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大数据管理与应用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数管24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大数据技术与管理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大数据技术与管理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徐鹏宇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R语言与大数据分析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管理预测与决策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大数据治理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R语言与大数据分析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管理预测与决策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大数据库管理与应用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大数据治理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李湘君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WEB程序设计与应用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