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国际经济与贸易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国贸23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宋宝香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