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B11-304  孙源源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B11-304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B11-304  孙源源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B11-304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