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公共事业管理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公管254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(029023—002)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孙晓霞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B13-201  葛宏伟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张艺蕾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(029023—002)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孙晓霞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B13-201  葛宏伟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POCIB外贸实训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孙源源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张艺蕾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POCIB外贸实训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孙源源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陈丽红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B13-116  杨念云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市场调查与预测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刘艳华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陈丽红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B13-116  杨念云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市场调查与预测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刘艳华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商业伦理学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王务梅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朱佩枫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(3学时)  B8-309  熊季霞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