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5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信息管理与信息系统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信管261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4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严和来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徐佩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刘小平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严和来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徐佩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信管专业导论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(2011015—001)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闫壮壮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信管专业导论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(2011015—001)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闫壮壮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王红云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B7-101  王红云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