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信息管理与信息系统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信管24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李湘君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夏苏迪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宋慧勇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是沁/刘艳华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李湘君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夏苏迪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宋慧勇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信息资源管理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是沁/刘艳华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是沁/刘艳华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MATLAB及应用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是沁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夏苏迪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MATLAB及应用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是沁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夏苏迪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