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南方医科大学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南方针推24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4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 B13-104  韩善夯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 B13-104  李姗珊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B13-104  彭海燕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陈畅/陈彦臻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推拿手法学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王建珠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陈畅/陈彦臻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 B13-104  韩善夯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 B13-104  李姗珊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 B13-104  彭海燕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陈畅/陈彦臻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吴颢昕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袁冬平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袁冬平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吴颢昕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袁冬平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推拿手法学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王建珠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(2学时)  B11-202  郑鸿燕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 B11-202  常加松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 B4-504  韩善夯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 B4-504  李姗珊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B4-504  彭海燕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常加松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丁超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(2学时)  B11-202  郑鸿燕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 B11-202  常加松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 B4-504  韩善夯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 B4-504  李姗珊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B4-504  彭海燕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常加松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丁超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临床基本技能操作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(r060028—001)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柏亚妹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