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40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南方医科大学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南方中医24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40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严冬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(2学时)  B13-104  韩善夯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 B13-104  李姗珊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 B13-104  彭海燕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陈畅/陈彦臻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吴海英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陈畅/陈彦臻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严冬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(1学时)  B13-104  韩善夯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(1学时)  B13-104  李姗珊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(1学时)  B13-104  彭海燕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陈畅/陈彦臻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吴海英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袁冬平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马俊杰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袁冬平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马俊杰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袁冬平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严冬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(2学时)  B4-504  韩善夯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 B4-504  李姗珊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 B4-504  彭海燕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郝桂荣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医患沟通学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包玉颖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严冬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(2学时)  B4-504  韩善夯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 B4-504  李姗珊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 B4-504  彭海燕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郝桂荣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医患沟通学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包玉颖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