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B4-210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1~5,7~9,11~17周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B4-210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B4-210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1~5,7~9,11~17周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B4-210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B4-203  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B4-203  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