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B8-409  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B8-409  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许可塑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