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B8-203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B4-305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B8-101  周雅萍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B8-203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B4-305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B8-101  周雅萍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B8-203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B8-101  周雅萍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B4-305  徐忆竹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B4-305  徐忆竹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