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B8-101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B8-101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侯继伟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B8-101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B8-102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局部解剖学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B8-102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