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9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临床251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B4-206  卢雯湉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 B8-201  常加松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郭园园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韩莉莉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B4-206  卢雯湉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 B8-201  常加松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郭园园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韩莉莉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 B8-201  常加松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 B8-201  常加松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郭园园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 B8-201  常加松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郭园园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李安君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