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临床244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董银凤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卢圣锋/张智慧/梁尚杰/高梓珊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王冰微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王冰微/朱业锦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钱进军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王冰微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王冰微/朱业锦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钱进军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董银凤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董银凤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董莹莹/胡雨峰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1~5,8~12周 (2学时)  B14-305  朱国华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张洪雷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B11-108  林合华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董莹莹/胡雨峰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1~5,8~12周 (1学时)  B14-305  朱国华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张洪雷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B11-108  林合华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(3学时)  B4-206  朱建胜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(3学时)  B4-206  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(3学时)  B4-206  张畅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赵冬耕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(3学时)  B4-302  柳静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(3学时)  B4-302  严花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