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朱国华/胡雨峰/董莹莹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刘阳/赵桐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朱国华/胡雨峰/董莹莹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刘阳/赵桐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B13-103  姚琦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1~5,7,13~17周 (2学时)  B4-108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张智慧/徐森磊/梁尚杰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B4-206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B4-206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B4-206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