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宋扬扬/宋亚芳/张智慧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 B5-203  王佳颖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(1学时)  B5-203  王佳颖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B5-109  任宏艳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王佳颖/赵桐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袁园/陈丽霞/董莹莹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任宏艳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郑劼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王佳颖/赵桐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袁园/陈丽霞/董莹莹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郑劼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(3学时)  B4-206  朱建胜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(3学时)  B4-206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(3学时)  B4-206  张畅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赵冬耕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(3学时)  B4-302  柳静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(3学时)  B4-302  严花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