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0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养老263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4,8~10(双)周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B11-306  付双乐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B11-306  曹家维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B11-306  陈娜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王雪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刘松林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4,8~10(双)周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 B11-306  付双乐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B11-306  曹家维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 B11-306  陈娜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刘松林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郑亚威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B13-115  葛宏伟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郑亚威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B13-201  葛宏伟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倪语初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倪语初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徐妍睫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倪语初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倪语初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孙新新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B6-201  孙新新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