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B11-103  卢雯湉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B13-107  卢雯湉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B13-112  付双乐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B13-112  曹家维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B13-112  陈娜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B13-112  付双乐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B13-112  曹家维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B13-112  陈娜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孙新新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B6-201  孙新新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