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B11-214  周捷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B11-315  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B11-314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B11-314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B11-314  陈娜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B11-314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B11-314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B11-314  陈娜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B6-201  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