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陈晓伟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杨小燕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熊季霞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B8-102  李洁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陈晓伟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杨小燕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熊季霞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B8-102  李洁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B4-308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B4-308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 B4-308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B4-308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B4-308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 B4-308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 B4-205  谢士钰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B4-308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B4-308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 B4-308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B4-308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B4-308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 B4-308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 B4-205  谢士钰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