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7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养老服务管理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养老251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7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梁延润雨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(2学时)  B4-510  谢士钰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黄天宇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邹玲悦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梁延润雨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(1学时)  B4-510  谢士钰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黄天宇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罗凤琦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 B4-408  黄秀全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 B4-408  熊皛白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(1学时)  B4-408  黄璜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邹玲悦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罗凤琦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 B4-408  黄秀全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 B4-408  熊皛白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(2学时)  B4-408  黄璜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熊季霞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 B13-102  李洁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邹玲悦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杨小燕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罗凤琦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 B4-408  黄秀全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 B4-408  熊皛白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(2学时)  B4-408  黄璜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(280124—031)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主馆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樊静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熊季霞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 B13-102  李洁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邹玲悦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杨小燕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罗凤琦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 B4-408  黄秀全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 B4-408  熊皛白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(1学时)  B4-408  黄璜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(400287—032)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王皓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