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 B11-302  董晓薇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B4-108  熊皛白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老年人力资源开发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 B11-302  董晓薇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B4-108  熊皛白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老年人力资源开发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B4-410  倪懿锋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侯春秀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B4-410  倪懿锋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 B4-403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喻小勇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B4-201  王毓丰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 B4-403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喻小勇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B4-201  王毓丰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养老服务项目设计与品质管理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