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 B13-206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B13-112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养老服务项目设计与品质管理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罗凤琦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郭一帆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 B13-206  董晓薇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老年用药服务与管理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喻小勇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B13-112  王毓丰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侯春秀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B4-310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B4-205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B4-305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养老产业选论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B4-310  熊皛白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B4-205  皇甫慧慧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B4-305  倪懿锋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