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B5-103  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B11-302  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B4-406  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吴云川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B13-110  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肖安宝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B11-302  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B4-406  张静远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严如根/张宏如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疾病学基础（含实验）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张璐瑶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B13-110  许学芬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严如根/张宏如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B13-110  张静远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夏骏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中医经典学（上）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李建香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B13-110  张静远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医疗纠纷法律常识和案例精析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刘丽娜/高磊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