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李玉龙/邱子倍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 蒙玲莲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 蒙玲莲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 B8-101  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B8-101  杨爱红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B8-102  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 B8-101  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B8-101  杨爱红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B8-102  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周恩超/蒋燕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 周恩超/蒋燕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