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4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中西临262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54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李玉龙/邱子倍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中西临专业导论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B4-310  杨道伟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中医基础理论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(2020315—002)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蒙玲莲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B11-104  蒙玲莲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 B8-102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杨爱红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 B11-105  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B8-101  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人工智能与信息技术基础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王瑞娟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关晓伟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4~5,7~11周 (2学时)  B8-102  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 B8-102  杨爱红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(2120903—008)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赵中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(2400251—007)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人体解剖学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(2021422—001)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陈亚丽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 B8-101  杨爱红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郎君立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(2110031—017)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周恩超/蒋燕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B7-201  周恩超/蒋燕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