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4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中西医结合学院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中西医临床医学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中西临261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54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邹苏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李玉龙/邱子倍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中西临专业导论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(2020051—001)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贾立军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5~7(单),8周 (2学时)  B13-114  薛梅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王一明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王瑞娟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 B11-106  周雯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王一明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王瑞娟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王瑞娟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关晓伟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4~5,7~11周 (2学时)  B8-102  陈亚丽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(2学时)  B8-102  杨爱红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邹苏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 B11-105  邹苏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陈亚丽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 B8-101  杨爱红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王瑞娟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关晓伟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4~5,7~11周 (2学时)  B8-102  陈亚丽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(2学时)  B8-102  杨爱红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邹苏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陈亚丽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 B8-101  杨爱红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郎君立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周恩超/蒋燕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B7-201  周恩超/蒋燕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