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0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中西医结合学院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中西医临床医学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中西临253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10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(020519—003)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信息技术前沿进展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(085014—001)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宋懿花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吴海英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(020519—003)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汤琳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 B4-101  邹飞飞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吴海英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朱婉丽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汤琳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B4-101  邹飞飞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(020519—003)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朱婉丽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王刘伟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医学社会学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庞境怡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王刘伟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医学社会学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庞境怡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李晓宇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林合华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石开斌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