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B4-304  张伟伟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信息技术前沿进展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B4-304  张伟伟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