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民族预科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民族预科26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23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徐立群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B5-408  许妍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徐立群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B5-408  许妍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徐立群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B5-408  许妍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沈存思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B5-408  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2~5,7~10,16周 (2学时)  B5-408  王斌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沈存思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B5-408  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2~5,7~10,16周 (2学时)  B5-408  王斌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