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中医学（港澳台）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B8-201  郑鸿燕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 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B8-201  郑鸿燕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 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 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郑鸿燕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 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2400483—001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港澳台学生国情教育网络培训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