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1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中医264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5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(2200001—056)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魏玥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张栎婧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B11-102  张栎婧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张栎婧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陈亚丽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(1学时)  B6-401  刘子钰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(2020212—004)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朱秋虹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 B8-207  朱秋虹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张栎婧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B11-102  张栎婧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(2280128—055)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封裕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陈亚丽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(1学时)  B6-401  刘子钰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(2020212—004)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朱秋虹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 B8-207  朱秋虹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(2020050—004)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魏凯峰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(2280128—055)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封裕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陈亚丽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B6-401  刘子钰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B11-212  刘文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王瑞娟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刘子钰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王瑞娟/印志鸿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王瑞娟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刘子钰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王瑞娟/印志鸿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(2010205—010)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张晓宁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(2400411—032)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闫春燕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(2110031—053)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胡立宏/郑晓红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B7-202  胡立宏/郑晓红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