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B11-108  李萌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陆家康/王锦杰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印志鸿/王瑞娟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B11-108  李萌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温雯婷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B5-209  温雯婷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印志鸿/王瑞娟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魏凯峰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温雯婷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B5-209  温雯婷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崔文亮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B11-312  王皓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徐德国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B6-201  史婷婷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徐德国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B5-101  史婷婷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石慧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崔文亮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徐德国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B6-201  史婷婷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徐德国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B5-101  史婷婷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石慧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胡立宏/郑晓红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B7-202  胡立宏/郑晓红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